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 WHG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1523436" name="38c3e400-2670-11f0-b06d-51dec0660b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823185" name="38c3e400-2670-11f0-b06d-51dec0660b1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 WHG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6899147" name="58ff89e0-2670-11f0-ba08-ed829c4ba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301967" name="58ff89e0-2670-11f0-ba08-ed829c4ba13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 WHG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7429423" name="6a0c0290-2670-11f0-a847-d3c92e988c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661350" name="6a0c0290-2670-11f0-a847-d3c92e988ce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 / Gang / Wohnzimmer WHG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7695653" name="7be4f300-2670-11f0-95a2-4f6951f66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714896" name="7be4f300-2670-11f0-95a2-4f6951f66f0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Wohnzimmer WHG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4514720" name="a42116f0-2670-11f0-9cce-a9afa5fda5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297892" name="a42116f0-2670-11f0-9cce-a9afa5fda57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Balkon WHG rechts + mitte </w:t>
            </w:r>
          </w:p>
          <w:p>
            <w:pPr>
              <w:spacing w:before="0" w:after="0" w:line="240" w:lineRule="auto"/>
            </w:pPr>
            <w:r>
              <w:t>OG +1.OG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6115119" name="b8cfe3b0-2670-11f0-b606-1d72f7418e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9602448" name="b8cfe3b0-2670-11f0-b606-1d72f7418ed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Bad WHG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8357190" name="f98040d0-2670-11f0-8588-8f54bfe978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160627" name="f98040d0-2670-11f0-8588-8f54bfe9781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Bad WHG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4185984" name="142d7a10-2671-11f0-ba89-a77148285d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898870" name="142d7a10-2671-11f0-ba89-a77148285d5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Bad WHG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3335537" name="27d1b4a0-2671-11f0-ae60-8325f6ab5d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377140" name="27d1b4a0-2671-11f0-ae60-8325f6ab5d6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Schlafzimmer WHG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6238655" name="3e8c7e00-2671-11f0-be8a-51c3a8f219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122756" name="3e8c7e00-2671-11f0-be8a-51c3a8f219f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Schlafzimmer WHG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6752079" name="b19d4780-2671-11f0-8688-85af4b3ad2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98419" name="b19d4780-2671-11f0-8688-85af4b3ad20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 - 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9332870" name="c3f92390-2671-11f0-8d5b-fd09a29b43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224341" name="c3f92390-2671-11f0-8d5b-fd09a29b431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3968671" name="54833a70-2679-11f0-89d5-bde14bec46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92936" name="54833a70-2679-11f0-89d5-bde14bec464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Esszimmer / Gang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2586978" name="703f99c0-2679-11f0-b948-83e913dd86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740917" name="703f99c0-2679-11f0-b948-83e913dd864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Esszimmer / Gang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4996093" name="9caa9a50-2679-11f0-80cf-fb04c31233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594218" name="9caa9a50-2679-11f0-80cf-fb04c31233a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 / Esszimmer / Gang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2261367" name="c19cea70-2679-11f0-9b0d-3913891f51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405917" name="c19cea70-2679-11f0-9b0d-3913891f519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 / Esszimmer / Gang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9393115" name="db3e8010-2679-11f0-84f0-210924a55b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151793" name="db3e8010-2679-11f0-84f0-210924a55b9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Bad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9383617" name="f3f874d0-2679-11f0-811c-6916460cec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246921" name="f3f874d0-2679-11f0-811c-6916460cece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Wohnzimner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4523024" name="17fae6b0-267a-11f0-8b3f-b75a76d13f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433542" name="17fae6b0-267a-11f0-8b3f-b75a76d13fd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Schlafzimner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1960949" name="30047730-267a-11f0-8170-db7aafe551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581368" name="30047730-267a-11f0-8170-db7aafe5514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0965642" name="3cbde210-267d-11f0-96a3-c3b5861bf8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610505" name="3cbde210-267d-11f0-96a3-c3b5861bf88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1416069" name="51afd250-267d-11f0-958e-f3acac96ea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722816" name="51afd250-267d-11f0-958e-f3acac96ea6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Wohnzimner / Gang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8950816" name="6f9e7af0-267d-11f0-81ad-11851b780c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16126" name="6f9e7af0-267d-11f0-81ad-11851b780cb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Wohnzimner / Gang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4519491" name="90290420-267d-11f0-9436-6b6b49f749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859595" name="90290420-267d-11f0-9436-6b6b49f7490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Bad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4488578" name="aaabaaf0-267d-11f0-9cf8-8d479f9dc3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178742" name="aaabaaf0-267d-11f0-9cf8-8d479f9dc32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Bad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8485661" name="bd0ae260-267d-11f0-81b1-79c05c7f98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781553" name="bd0ae260-267d-11f0-81b1-79c05c7f98c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Bad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4460114" name="ca192b60-267d-11f0-97fa-a3c83345c3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830389" name="ca192b60-267d-11f0-97fa-a3c83345c3c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Bad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3614598" name="e33cb760-267d-11f0-81d0-ab13eab2c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260148" name="e33cb760-267d-11f0-81d0-ab13eab2c9a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Schlafzimmer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0968907" name="f5d0ba70-267d-11f0-bf44-e590130814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394821" name="f5d0ba70-267d-11f0-bf44-e5901308143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Schlafzimmer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2250230" name="108df940-267e-11f0-8c9e-2b29688922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906770" name="108df940-267e-11f0-8c9e-2b296889224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0859679" name="cbf006e0-2680-11f0-a06b-a1851a26c3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211447" name="cbf006e0-2680-11f0-a06b-a1851a26c37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 / Dusche / Gang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478599" name="eb25d580-2680-11f0-af9a-89c927c5aa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534923" name="eb25d580-2680-11f0-af9a-89c927c5aa8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 / Esszimmer / Gang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1849440" name="14167c60-2681-11f0-a571-ff50d3d276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267281" name="14167c60-2681-11f0-a571-ff50d3d2769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 / Esszimmer / Gang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634240" name="2f6fd420-2681-11f0-bc2d-43ce516ecc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835375" name="2f6fd420-2681-11f0-bc2d-43ce516ecc5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Dusche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0930324" name="496afb70-2681-11f0-b059-137ca723b0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758840" name="496afb70-2681-11f0-b059-137ca723b0d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Bad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0862575" name="683e37b0-2681-11f0-8a96-d5215f5ac4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925794" name="683e37b0-2681-11f0-8a96-d5215f5ac46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Bad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4151787" name="8028ce80-2681-11f0-b0ce-895aee5a95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783163" name="8028ce80-2681-11f0-b0ce-895aee5a95ed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Bad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7197231" name="9560c870-2681-11f0-8def-2b8d8782e6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881456" name="9560c870-2681-11f0-8def-2b8d8782e6ca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Bad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7225996" name="a2804f80-2681-11f0-b293-333a2a9b0c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400953" name="a2804f80-2681-11f0-b293-333a2a9b0c94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Wohnzimner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2271498" name="c2177800-2681-11f0-9b91-6f2cde741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100231" name="c2177800-2681-11f0-9b91-6f2cde741676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Schlafzimner WHG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9866123" name="d9f19410-2681-11f0-9f0c-f32e91b156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169457" name="d9f19410-2681-11f0-9f0c-f32e91b1568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Dusche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8607031" name="7f6f5040-2686-11f0-aa15-e3a469c332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8470101" name="7f6f5040-2686-11f0-aa15-e3a469c33226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Schlafzimmer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3552375" name="b2b3b400-2686-11f0-93a0-ff5ba34550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32996" name="b2b3b400-2686-11f0-93a0-ff5ba3455071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Wohnzimmer / Treppenhsus/ Gang 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6592900" name="da0f14e0-2686-11f0-8b47-ed16a358d1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707775" name="da0f14e0-2686-11f0-8b47-ed16a358d1a2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Wohnzimmer / Küche / Gang 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1479313" name="ba983e40-2689-11f0-9d82-2b5b292f4c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776937" name="ba983e40-2689-11f0-9d82-2b5b292f4c00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Bad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3474639" name="e82af5f0-2689-11f0-ac33-2391e860a9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5620154" name="e82af5f0-2689-11f0-ac33-2391e860a938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Bad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7056791" name="fa59ce90-2689-11f0-a5fd-b3865ebf81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984781" name="fa59ce90-2689-11f0-a5fd-b3865ebf812c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Bad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7013166" name="0be69ad0-268a-11f0-a25d-f3f209dd00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408010" name="0be69ad0-268a-11f0-a25d-f3f209dd00dc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Schlafzimmer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3417021" name="21a81010-268a-11f0-8037-81f713139b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113124" name="21a81010-268a-11f0-8037-81f713139b97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2300718" name="50682430-268a-11f0-a914-4f45b1a451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148501" name="50682430-268a-11f0-a914-4f45b1a45185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Esszimmer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6475581" name="6b761b10-268a-11f0-9498-75a555d104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005873" name="6b761b10-268a-11f0-9498-75a555d10459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 UG - 2 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5539897" name="4f0431f0-268b-11f0-9b23-078693cd29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699427" name="4f0431f0-268b-11f0-9b23-078693cd29ca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 UG - 2 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6113286" name="7614f540-268b-11f0-a741-9d8ea3dfcd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933549" name="7614f540-268b-11f0-a741-9d8ea3dfcd57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3706513" name="e5d497f0-268b-11f0-91b4-233569a747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960245" name="e5d497f0-268b-11f0-91b4-233569a7470b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9721872" name="fb291a90-268b-11f0-b446-8395bee55f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46968" name="fb291a90-268b-11f0-b446-8395bee55f33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6336633" name="50d6b290-268c-11f0-a25e-e1fb5dd432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956735" name="50d6b290-268c-11f0-a25e-e1fb5dd43221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6620879" name="0e91f270-268f-11f0-856b-75c5f5da51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402905" name="0e91f270-268f-11f0-856b-75c5f5da5188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1411058" name="184e5150-268f-11f0-8594-d1e97e07ac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689346" name="184e5150-268f-11f0-8594-d1e97e07acd2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Halle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3448133" name="78bb8760-268f-11f0-9d4c-f99e13034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039795" name="78bb8760-268f-11f0-9d4c-f99e1303422b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0950690" name="fe187580-268f-11f0-970a-59641b1c07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560394" name="fe187580-268f-11f0-970a-59641b1c07a6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Gatage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7988018" name="2bf36450-2691-11f0-a7ca-4db7cb810a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838023" name="2bf36450-2691-11f0-a7ca-4db7cb810aac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Halle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2838610" name="8ce06e30-2690-11f0-8d92-ad1f6a4a3b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856705" name="8ce06e30-2690-11f0-8d92-ad1f6a4a3b58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Balkon WHG links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1000167" name="6d5e2f40-267a-11f0-b907-01ee02fbd9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624736" name="6d5e2f40-267a-11f0-b907-01ee02fbd9dc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Türblätter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5388046" name="70f90410-268c-11f0-817d-416f64146c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711087" name="70f90410-268c-11f0-817d-416f64146cf8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8724409" name="730ef650-268d-11f0-a78b-dd7e9cd905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026527" name="730ef650-268d-11f0-a78b-dd7e9cd90592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1834735" name="a60687b0-268f-11f0-9b7f-4facb241fd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348687" name="a60687b0-268f-11f0-9b7f-4facb241fd7a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1626256" name="47268be0-2690-11f0-b8ee-d54715ec65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915427" name="47268be0-2690-11f0-b8ee-d54715ec65ed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7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+ Halle Alte Strasse 45,  5734 Reinach </w:t>
          </w:r>
        </w:p>
        <w:p>
          <w:pPr>
            <w:spacing w:before="0" w:after="0"/>
          </w:pPr>
          <w:r>
            <w:t>263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footer.xml" Type="http://schemas.openxmlformats.org/officeDocument/2006/relationships/footer" Id="rId7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